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Büro</w:t>
            </w:r>
          </w:p>
          <w:p>
            <w:pPr>
              <w:spacing w:before="0" w:after="0" w:line="240" w:lineRule="auto"/>
            </w:pPr>
            <w:r>
              <w:t>1.OG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0252770" name="019fcbda-91e9-76f1-834b-fd0f408591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2080695" name="019fcbda-91e9-76f1-834b-fd0f4085915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Büro</w:t>
            </w:r>
          </w:p>
          <w:p>
            <w:pPr>
              <w:spacing w:before="0" w:after="0" w:line="240" w:lineRule="auto"/>
            </w:pPr>
            <w:r>
              <w:t>1.OG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25371318" name="019fcbde-23a1-7128-b254-326ea1354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8733420" name="019fcbde-23a1-7128-b254-326ea1354df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